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2A60E" w14:textId="77777777" w:rsidR="00AA2EB3" w:rsidRDefault="00930290">
      <w:pPr>
        <w:pStyle w:val="Nzov"/>
      </w:pPr>
      <w:r>
        <w:t>P08 • ZOZNAM STAVEBNÝCH PRÁC</w:t>
      </w:r>
    </w:p>
    <w:p w14:paraId="16A91C23" w14:textId="11D8A010" w:rsidR="00AA2EB3" w:rsidRDefault="00930290">
      <w:r>
        <w:t xml:space="preserve">Technická spôsobilosť • Prístavba </w:t>
      </w:r>
      <w:r w:rsidR="008C59A9">
        <w:t>budovy - BEL</w:t>
      </w:r>
    </w:p>
    <w:p w14:paraId="70A93544" w14:textId="77777777" w:rsidR="00AA2EB3" w:rsidRDefault="00930290">
      <w:r>
        <w:t>Súhrnne najmenej 1 000 000 EUR bez DPH za predchádzajúcich päť rokov od vyhlásenia zákazky; jedna alebo viac zákaziek podľa časti 7 SP. Rozhoduje výstavba nových priemyselných budov alebo ich prístavieb vytvárajúcich nové priemyselné priestory.</w:t>
      </w:r>
    </w:p>
    <w:p w14:paraId="266D67A4" w14:textId="77777777" w:rsidR="00AA2EB3" w:rsidRDefault="00930290">
      <w:r>
        <w:t>Uchádzač môže použiť vlastný obsahovo rovnocenný zoznam. Tento záznam zopakuje pre každú uvádzanú zákazku; počet záznamov nie je obmedzený. V ponuke možno zoznam predbežne nahradiť vyhlásením P04.</w:t>
      </w:r>
    </w:p>
    <w:tbl>
      <w:tblPr>
        <w:tblStyle w:val="Mriekatabuky"/>
        <w:tblW w:w="9865" w:type="dxa"/>
        <w:tblLayout w:type="fixed"/>
        <w:tblLook w:val="04A0" w:firstRow="1" w:lastRow="0" w:firstColumn="1" w:lastColumn="0" w:noHBand="0" w:noVBand="1"/>
      </w:tblPr>
      <w:tblGrid>
        <w:gridCol w:w="3969"/>
        <w:gridCol w:w="5896"/>
      </w:tblGrid>
      <w:tr w:rsidR="00AA2EB3" w14:paraId="723B9D22" w14:textId="77777777">
        <w:trPr>
          <w:cantSplit/>
          <w:tblHeader/>
        </w:trPr>
        <w:tc>
          <w:tcPr>
            <w:tcW w:w="3969" w:type="dxa"/>
            <w:shd w:val="clear" w:color="auto" w:fill="E7EDF4"/>
          </w:tcPr>
          <w:p w14:paraId="4E2DD4D2" w14:textId="77777777" w:rsidR="00AA2EB3" w:rsidRDefault="00930290">
            <w:pPr>
              <w:spacing w:before="40"/>
            </w:pPr>
            <w:r>
              <w:rPr>
                <w:b/>
              </w:rPr>
              <w:t>Údaj</w:t>
            </w:r>
          </w:p>
        </w:tc>
        <w:tc>
          <w:tcPr>
            <w:tcW w:w="5896" w:type="dxa"/>
            <w:shd w:val="clear" w:color="auto" w:fill="E7EDF4"/>
          </w:tcPr>
          <w:p w14:paraId="4F4A58C0" w14:textId="77777777" w:rsidR="00AA2EB3" w:rsidRDefault="00930290">
            <w:pPr>
              <w:spacing w:before="40"/>
            </w:pPr>
            <w:r>
              <w:rPr>
                <w:b/>
              </w:rPr>
              <w:t>Vyplní uchádzač</w:t>
            </w:r>
          </w:p>
        </w:tc>
      </w:tr>
      <w:tr w:rsidR="00AA2EB3" w:rsidRPr="008C59A9" w14:paraId="194958A2" w14:textId="77777777">
        <w:trPr>
          <w:cantSplit/>
        </w:trPr>
        <w:tc>
          <w:tcPr>
            <w:tcW w:w="3969" w:type="dxa"/>
          </w:tcPr>
          <w:p w14:paraId="740803F4" w14:textId="77777777" w:rsidR="00AA2EB3" w:rsidRPr="008C59A9" w:rsidRDefault="00930290">
            <w:pPr>
              <w:spacing w:before="40"/>
              <w:rPr>
                <w:lang w:val="it-IT"/>
              </w:rPr>
            </w:pPr>
            <w:r w:rsidRPr="008C59A9">
              <w:rPr>
                <w:lang w:val="it-IT"/>
              </w:rPr>
              <w:t>Obchodné meno, sídlo a IČO</w:t>
            </w:r>
          </w:p>
        </w:tc>
        <w:tc>
          <w:tcPr>
            <w:tcW w:w="5896" w:type="dxa"/>
          </w:tcPr>
          <w:p w14:paraId="728CA957" w14:textId="77777777" w:rsidR="00AA2EB3" w:rsidRPr="008C59A9" w:rsidRDefault="00AA2EB3">
            <w:pPr>
              <w:spacing w:before="40"/>
              <w:rPr>
                <w:lang w:val="it-IT"/>
              </w:rPr>
            </w:pPr>
          </w:p>
        </w:tc>
      </w:tr>
      <w:tr w:rsidR="00AA2EB3" w14:paraId="59D4CB83" w14:textId="77777777">
        <w:trPr>
          <w:cantSplit/>
        </w:trPr>
        <w:tc>
          <w:tcPr>
            <w:tcW w:w="3969" w:type="dxa"/>
          </w:tcPr>
          <w:p w14:paraId="2DD9F33A" w14:textId="77777777" w:rsidR="00AA2EB3" w:rsidRPr="008C59A9" w:rsidRDefault="00930290">
            <w:pPr>
              <w:spacing w:before="40"/>
              <w:rPr>
                <w:lang w:val="it-IT"/>
              </w:rPr>
            </w:pPr>
            <w:r w:rsidRPr="008C59A9">
              <w:rPr>
                <w:lang w:val="it-IT"/>
              </w:rPr>
              <w:t>Rozhodné obdobie podľa dňa vyhlásenia</w:t>
            </w:r>
          </w:p>
        </w:tc>
        <w:tc>
          <w:tcPr>
            <w:tcW w:w="5896" w:type="dxa"/>
          </w:tcPr>
          <w:p w14:paraId="1D54D0A3" w14:textId="77777777" w:rsidR="00AA2EB3" w:rsidRDefault="00930290">
            <w:pPr>
              <w:spacing w:before="40"/>
            </w:pPr>
            <w:r>
              <w:t>Od: ____________________  Do: ____________________</w:t>
            </w:r>
          </w:p>
        </w:tc>
      </w:tr>
      <w:tr w:rsidR="00AA2EB3" w14:paraId="4BFA1FA6" w14:textId="77777777">
        <w:trPr>
          <w:cantSplit/>
        </w:trPr>
        <w:tc>
          <w:tcPr>
            <w:tcW w:w="3969" w:type="dxa"/>
          </w:tcPr>
          <w:p w14:paraId="539059AC" w14:textId="77777777" w:rsidR="00AA2EB3" w:rsidRDefault="00930290">
            <w:pPr>
              <w:spacing w:before="40"/>
            </w:pPr>
            <w:r>
              <w:t>Súhrnná započítaná hodnota všetkých záznamov</w:t>
            </w:r>
          </w:p>
        </w:tc>
        <w:tc>
          <w:tcPr>
            <w:tcW w:w="5896" w:type="dxa"/>
          </w:tcPr>
          <w:p w14:paraId="63CD09B4" w14:textId="77777777" w:rsidR="00AA2EB3" w:rsidRDefault="00930290">
            <w:pPr>
              <w:spacing w:before="40"/>
            </w:pPr>
            <w:r>
              <w:t>____________________ EUR bez DPH</w:t>
            </w:r>
          </w:p>
        </w:tc>
      </w:tr>
      <w:tr w:rsidR="00AA2EB3" w14:paraId="3821D0D4" w14:textId="77777777">
        <w:trPr>
          <w:cantSplit/>
        </w:trPr>
        <w:tc>
          <w:tcPr>
            <w:tcW w:w="3969" w:type="dxa"/>
          </w:tcPr>
          <w:p w14:paraId="559CF44D" w14:textId="77777777" w:rsidR="00AA2EB3" w:rsidRDefault="00930290">
            <w:pPr>
              <w:spacing w:before="40"/>
            </w:pPr>
            <w:r>
              <w:t>Poradové číslo tohto záznamu / počet záznamov</w:t>
            </w:r>
          </w:p>
        </w:tc>
        <w:tc>
          <w:tcPr>
            <w:tcW w:w="5896" w:type="dxa"/>
          </w:tcPr>
          <w:p w14:paraId="01551561" w14:textId="77777777" w:rsidR="00AA2EB3" w:rsidRDefault="00930290">
            <w:pPr>
              <w:spacing w:before="40"/>
            </w:pPr>
            <w:r>
              <w:t>____________________ / ____________________</w:t>
            </w:r>
          </w:p>
        </w:tc>
      </w:tr>
      <w:tr w:rsidR="00AA2EB3" w14:paraId="00547184" w14:textId="77777777">
        <w:trPr>
          <w:cantSplit/>
        </w:trPr>
        <w:tc>
          <w:tcPr>
            <w:tcW w:w="3969" w:type="dxa"/>
          </w:tcPr>
          <w:p w14:paraId="04551D67" w14:textId="77777777" w:rsidR="00AA2EB3" w:rsidRDefault="00930290">
            <w:pPr>
              <w:spacing w:before="40"/>
            </w:pPr>
            <w:r>
              <w:t>Názov a miesto stavby</w:t>
            </w:r>
          </w:p>
        </w:tc>
        <w:tc>
          <w:tcPr>
            <w:tcW w:w="5896" w:type="dxa"/>
          </w:tcPr>
          <w:p w14:paraId="5055A2D4" w14:textId="77777777" w:rsidR="00AA2EB3" w:rsidRDefault="00AA2EB3">
            <w:pPr>
              <w:spacing w:before="40"/>
            </w:pPr>
          </w:p>
        </w:tc>
      </w:tr>
      <w:tr w:rsidR="00AA2EB3" w14:paraId="73890A64" w14:textId="77777777">
        <w:trPr>
          <w:cantSplit/>
        </w:trPr>
        <w:tc>
          <w:tcPr>
            <w:tcW w:w="3969" w:type="dxa"/>
          </w:tcPr>
          <w:p w14:paraId="429387E8" w14:textId="77777777" w:rsidR="00AA2EB3" w:rsidRDefault="00930290">
            <w:pPr>
              <w:spacing w:before="40"/>
            </w:pPr>
            <w:r>
              <w:t>Odberateľ: názov, sídlo, IČO / identifikátor</w:t>
            </w:r>
          </w:p>
        </w:tc>
        <w:tc>
          <w:tcPr>
            <w:tcW w:w="5896" w:type="dxa"/>
          </w:tcPr>
          <w:p w14:paraId="30D1968A" w14:textId="77777777" w:rsidR="00AA2EB3" w:rsidRDefault="00AA2EB3">
            <w:pPr>
              <w:spacing w:before="40"/>
            </w:pPr>
          </w:p>
        </w:tc>
      </w:tr>
      <w:tr w:rsidR="00AA2EB3" w14:paraId="7F593D5E" w14:textId="77777777">
        <w:trPr>
          <w:cantSplit/>
        </w:trPr>
        <w:tc>
          <w:tcPr>
            <w:tcW w:w="3969" w:type="dxa"/>
          </w:tcPr>
          <w:p w14:paraId="6B608B7F" w14:textId="77777777" w:rsidR="00AA2EB3" w:rsidRDefault="00930290">
            <w:pPr>
              <w:spacing w:before="40"/>
            </w:pPr>
            <w:r>
              <w:t>Opis prác a ich obdobnosť s predmetom zákazky</w:t>
            </w:r>
          </w:p>
        </w:tc>
        <w:tc>
          <w:tcPr>
            <w:tcW w:w="5896" w:type="dxa"/>
          </w:tcPr>
          <w:p w14:paraId="71D47A00" w14:textId="77777777" w:rsidR="00AA2EB3" w:rsidRDefault="00930290">
            <w:pPr>
              <w:spacing w:before="40"/>
            </w:pPr>
            <w:r>
              <w:t>Novostavba / prístavba; účel budovy a konkrétny stavebný rozsah:</w:t>
            </w:r>
          </w:p>
        </w:tc>
      </w:tr>
      <w:tr w:rsidR="00AA2EB3" w14:paraId="256AA803" w14:textId="77777777">
        <w:trPr>
          <w:cantSplit/>
        </w:trPr>
        <w:tc>
          <w:tcPr>
            <w:tcW w:w="3969" w:type="dxa"/>
          </w:tcPr>
          <w:p w14:paraId="1D944A98" w14:textId="77777777" w:rsidR="00AA2EB3" w:rsidRDefault="00930290">
            <w:pPr>
              <w:spacing w:before="40"/>
            </w:pPr>
            <w:r>
              <w:t>Začatie, ukončenie a odovzdanie uvádzaných prác</w:t>
            </w:r>
          </w:p>
        </w:tc>
        <w:tc>
          <w:tcPr>
            <w:tcW w:w="5896" w:type="dxa"/>
          </w:tcPr>
          <w:p w14:paraId="5CFE5E0B" w14:textId="77777777" w:rsidR="00AA2EB3" w:rsidRDefault="00AA2EB3">
            <w:pPr>
              <w:spacing w:before="40"/>
            </w:pPr>
          </w:p>
        </w:tc>
      </w:tr>
      <w:tr w:rsidR="00AA2EB3" w14:paraId="79D8BEA8" w14:textId="77777777">
        <w:trPr>
          <w:cantSplit/>
        </w:trPr>
        <w:tc>
          <w:tcPr>
            <w:tcW w:w="3969" w:type="dxa"/>
          </w:tcPr>
          <w:p w14:paraId="07BC30AB" w14:textId="77777777" w:rsidR="00AA2EB3" w:rsidRDefault="00930290">
            <w:pPr>
              <w:spacing w:before="40"/>
            </w:pPr>
            <w:r>
              <w:t>Úloha uchádzača a rozsah jeho plnenia</w:t>
            </w:r>
          </w:p>
        </w:tc>
        <w:tc>
          <w:tcPr>
            <w:tcW w:w="5896" w:type="dxa"/>
          </w:tcPr>
          <w:p w14:paraId="59A3BEBA" w14:textId="77777777" w:rsidR="00AA2EB3" w:rsidRDefault="00930290">
            <w:pPr>
              <w:spacing w:before="40"/>
            </w:pPr>
            <w:r>
              <w:t>Zhotoviteľ / člen združenia / subdodávateľ; vlastný rozsah:</w:t>
            </w:r>
          </w:p>
        </w:tc>
      </w:tr>
      <w:tr w:rsidR="00AA2EB3" w14:paraId="1B82DEA0" w14:textId="77777777">
        <w:trPr>
          <w:cantSplit/>
        </w:trPr>
        <w:tc>
          <w:tcPr>
            <w:tcW w:w="3969" w:type="dxa"/>
          </w:tcPr>
          <w:p w14:paraId="0B17321D" w14:textId="77777777" w:rsidR="00AA2EB3" w:rsidRDefault="00930290">
            <w:pPr>
              <w:spacing w:before="40"/>
            </w:pPr>
            <w:r>
              <w:t>Celková hodnota uvádzanej zákazky bez DPH</w:t>
            </w:r>
          </w:p>
        </w:tc>
        <w:tc>
          <w:tcPr>
            <w:tcW w:w="5896" w:type="dxa"/>
          </w:tcPr>
          <w:p w14:paraId="13EA3869" w14:textId="77777777" w:rsidR="00AA2EB3" w:rsidRDefault="00AA2EB3">
            <w:pPr>
              <w:spacing w:before="40"/>
            </w:pPr>
          </w:p>
        </w:tc>
      </w:tr>
      <w:tr w:rsidR="00AA2EB3" w14:paraId="7C4087F4" w14:textId="77777777">
        <w:trPr>
          <w:cantSplit/>
        </w:trPr>
        <w:tc>
          <w:tcPr>
            <w:tcW w:w="3969" w:type="dxa"/>
          </w:tcPr>
          <w:p w14:paraId="06A368BC" w14:textId="77777777" w:rsidR="00AA2EB3" w:rsidRDefault="00930290">
            <w:pPr>
              <w:spacing w:before="40"/>
            </w:pPr>
            <w:r>
              <w:t>Hodnota započítaná do limitu bez DPH</w:t>
            </w:r>
          </w:p>
        </w:tc>
        <w:tc>
          <w:tcPr>
            <w:tcW w:w="5896" w:type="dxa"/>
          </w:tcPr>
          <w:p w14:paraId="45F5A826" w14:textId="77777777" w:rsidR="00AA2EB3" w:rsidRDefault="00930290">
            <w:pPr>
              <w:spacing w:before="40"/>
            </w:pPr>
            <w:r>
              <w:t>Len zodpovedajúce práce odovzdané v rozhodnom období:</w:t>
            </w:r>
          </w:p>
        </w:tc>
      </w:tr>
      <w:tr w:rsidR="00AA2EB3" w:rsidRPr="008C59A9" w14:paraId="214CE5EF" w14:textId="77777777">
        <w:trPr>
          <w:cantSplit/>
        </w:trPr>
        <w:tc>
          <w:tcPr>
            <w:tcW w:w="3969" w:type="dxa"/>
          </w:tcPr>
          <w:p w14:paraId="52AC86CA" w14:textId="77777777" w:rsidR="00AA2EB3" w:rsidRPr="008C59A9" w:rsidRDefault="00930290">
            <w:pPr>
              <w:spacing w:before="40"/>
              <w:rPr>
                <w:lang w:val="it-IT"/>
              </w:rPr>
            </w:pPr>
            <w:r w:rsidRPr="008C59A9">
              <w:rPr>
                <w:lang w:val="it-IT"/>
              </w:rPr>
              <w:t>Kontakt odberateľa / verejný zdroj na overenie</w:t>
            </w:r>
          </w:p>
        </w:tc>
        <w:tc>
          <w:tcPr>
            <w:tcW w:w="5896" w:type="dxa"/>
          </w:tcPr>
          <w:p w14:paraId="3FBBC3A2" w14:textId="77777777" w:rsidR="00AA2EB3" w:rsidRPr="008C59A9" w:rsidRDefault="00930290">
            <w:pPr>
              <w:spacing w:before="40"/>
              <w:rPr>
                <w:lang w:val="it-IT"/>
              </w:rPr>
            </w:pPr>
            <w:r w:rsidRPr="008C59A9">
              <w:rPr>
                <w:lang w:val="it-IT"/>
              </w:rPr>
              <w:t>Meno, funkcia, e-mail alebo telefón / presný verejný odkaz:</w:t>
            </w:r>
          </w:p>
        </w:tc>
      </w:tr>
      <w:tr w:rsidR="00AA2EB3" w14:paraId="036D1A01" w14:textId="77777777">
        <w:trPr>
          <w:cantSplit/>
        </w:trPr>
        <w:tc>
          <w:tcPr>
            <w:tcW w:w="3969" w:type="dxa"/>
          </w:tcPr>
          <w:p w14:paraId="1E1DD1A0" w14:textId="77777777" w:rsidR="00AA2EB3" w:rsidRDefault="00930290">
            <w:pPr>
              <w:spacing w:before="40"/>
            </w:pPr>
            <w:r>
              <w:t>Prepočet cudzej meny, ak relevantný</w:t>
            </w:r>
          </w:p>
        </w:tc>
        <w:tc>
          <w:tcPr>
            <w:tcW w:w="5896" w:type="dxa"/>
          </w:tcPr>
          <w:p w14:paraId="78FFABC2" w14:textId="77777777" w:rsidR="00AA2EB3" w:rsidRDefault="00930290">
            <w:pPr>
              <w:spacing w:before="40"/>
            </w:pPr>
            <w:r>
              <w:t>Pôvodná suma a mena, kurz, dátum a zdroj podľa časti 7 SP:</w:t>
            </w:r>
          </w:p>
        </w:tc>
      </w:tr>
    </w:tbl>
    <w:p w14:paraId="0B8B5AD4" w14:textId="77777777" w:rsidR="00AA2EB3" w:rsidRDefault="00AA2EB3"/>
    <w:p w14:paraId="7C282EE9" w14:textId="77777777" w:rsidR="00AA2EB3" w:rsidRDefault="00930290">
      <w:r>
        <w:t>Potvrdzujem pravdivosť údajov, vylúčenie dvojitého započítania a správnosť súhrnnej hodnoty. Na požiadanie poskytnem súčinnosť pri overení uvedených prác.</w:t>
      </w:r>
    </w:p>
    <w:p w14:paraId="2C9C8DD1" w14:textId="77777777" w:rsidR="00AA2EB3" w:rsidRDefault="00930290">
      <w:pPr>
        <w:keepNext/>
      </w:pPr>
      <w:r>
        <w:t>V ____________________ dňa ____________________</w:t>
      </w:r>
    </w:p>
    <w:p w14:paraId="0CF9576E" w14:textId="77777777" w:rsidR="00AA2EB3" w:rsidRDefault="00930290">
      <w:pPr>
        <w:keepLines/>
      </w:pPr>
      <w:r>
        <w:t>Meno a funkcia osoby oprávnenej konať za uchádzača</w:t>
      </w:r>
      <w:r>
        <w:br/>
      </w:r>
      <w:r>
        <w:br/>
        <w:t>________________________________________</w:t>
      </w:r>
      <w:r>
        <w:br/>
        <w:t>Podpis</w:t>
      </w:r>
    </w:p>
    <w:sectPr w:rsidR="00AA2EB3" w:rsidSect="00034616">
      <w:headerReference w:type="default" r:id="rId8"/>
      <w:footerReference w:type="default" r:id="rId9"/>
      <w:pgSz w:w="11906" w:h="16838"/>
      <w:pgMar w:top="1020" w:right="1020" w:bottom="907" w:left="1020" w:header="340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7B9B7" w14:textId="77777777" w:rsidR="00930290" w:rsidRDefault="00930290">
      <w:pPr>
        <w:spacing w:after="0"/>
      </w:pPr>
      <w:r>
        <w:separator/>
      </w:r>
    </w:p>
  </w:endnote>
  <w:endnote w:type="continuationSeparator" w:id="0">
    <w:p w14:paraId="593265E0" w14:textId="77777777" w:rsidR="00930290" w:rsidRDefault="009302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7B6F6" w14:textId="77777777" w:rsidR="00AA2EB3" w:rsidRDefault="00930290">
    <w:pPr>
      <w:jc w:val="right"/>
    </w:pPr>
    <w:r>
      <w:rPr>
        <w:color w:val="666666"/>
        <w:sz w:val="16"/>
      </w:rPr>
      <w:t xml:space="preserve">BEL • 9/SP/2026-73.7  |  </w:t>
    </w:r>
    <w:r>
      <w:fldChar w:fldCharType="begin"/>
    </w:r>
    <w:r>
      <w:instrText>PAGE</w:instrText>
    </w:r>
    <w:r>
      <w:fldChar w:fldCharType="separate"/>
    </w:r>
    <w:r w:rsidR="008C59A9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960F7" w14:textId="77777777" w:rsidR="00930290" w:rsidRDefault="00930290">
      <w:pPr>
        <w:spacing w:after="0"/>
      </w:pPr>
      <w:r>
        <w:separator/>
      </w:r>
    </w:p>
  </w:footnote>
  <w:footnote w:type="continuationSeparator" w:id="0">
    <w:p w14:paraId="704A76F6" w14:textId="77777777" w:rsidR="00930290" w:rsidRDefault="0093029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598A6" w14:textId="77777777" w:rsidR="00AA2EB3" w:rsidRDefault="00930290">
    <w:r w:rsidRPr="008C59A9">
      <w:rPr>
        <w:color w:val="666666"/>
        <w:sz w:val="16"/>
        <w:lang w:val="it-IT"/>
      </w:rPr>
      <w:t xml:space="preserve">SYRÁREŇ BEL SLOVENSKO, a.s.  </w:t>
    </w:r>
    <w:r>
      <w:rPr>
        <w:color w:val="666666"/>
        <w:sz w:val="16"/>
      </w:rPr>
      <w:t>|  73.7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lovanzo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lovanzo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Zo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Zo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lovanzo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Zo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2485711">
    <w:abstractNumId w:val="8"/>
  </w:num>
  <w:num w:numId="2" w16cid:durableId="611596180">
    <w:abstractNumId w:val="6"/>
  </w:num>
  <w:num w:numId="3" w16cid:durableId="1384985453">
    <w:abstractNumId w:val="5"/>
  </w:num>
  <w:num w:numId="4" w16cid:durableId="1326589404">
    <w:abstractNumId w:val="4"/>
  </w:num>
  <w:num w:numId="5" w16cid:durableId="1909683080">
    <w:abstractNumId w:val="7"/>
  </w:num>
  <w:num w:numId="6" w16cid:durableId="937325659">
    <w:abstractNumId w:val="3"/>
  </w:num>
  <w:num w:numId="7" w16cid:durableId="1912890691">
    <w:abstractNumId w:val="2"/>
  </w:num>
  <w:num w:numId="8" w16cid:durableId="1977418344">
    <w:abstractNumId w:val="1"/>
  </w:num>
  <w:num w:numId="9" w16cid:durableId="18198046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B5404"/>
    <w:rsid w:val="008C59A9"/>
    <w:rsid w:val="00930290"/>
    <w:rsid w:val="00AA1D8D"/>
    <w:rsid w:val="00AA2EB3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675F42"/>
  <w14:defaultImageDpi w14:val="300"/>
  <w15:docId w15:val="{9D348849-BE77-48C5-8372-808CDD4D3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FC693F"/>
    <w:pPr>
      <w:spacing w:after="60" w:line="240" w:lineRule="auto"/>
    </w:pPr>
    <w:rPr>
      <w:rFonts w:ascii="Arial" w:hAnsi="Arial"/>
      <w:sz w:val="18"/>
    </w:rPr>
  </w:style>
  <w:style w:type="paragraph" w:styleId="Nadpis1">
    <w:name w:val="heading 1"/>
    <w:basedOn w:val="Normlny"/>
    <w:next w:val="Normlny"/>
    <w:link w:val="Nadpis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/>
      <w:b/>
      <w:bCs/>
      <w:color w:val="173A5B"/>
      <w:sz w:val="26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FC693F"/>
    <w:pPr>
      <w:keepNext/>
      <w:keepLines/>
      <w:spacing w:before="200" w:after="100"/>
      <w:outlineLvl w:val="1"/>
    </w:pPr>
    <w:rPr>
      <w:rFonts w:asciiTheme="majorHAnsi" w:eastAsiaTheme="majorEastAsia" w:hAnsiTheme="majorHAnsi" w:cstheme="majorBidi"/>
      <w:b/>
      <w:bCs/>
      <w:color w:val="173A5B"/>
      <w:sz w:val="22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HlavikaChar">
    <w:name w:val="Hlavička Char"/>
    <w:basedOn w:val="Predvolenpsmoodseku"/>
    <w:link w:val="Hlavika"/>
    <w:uiPriority w:val="99"/>
    <w:rsid w:val="00E618BF"/>
  </w:style>
  <w:style w:type="paragraph" w:styleId="Pta">
    <w:name w:val="footer"/>
    <w:basedOn w:val="Normlny"/>
    <w:link w:val="PtaChar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PtaChar">
    <w:name w:val="Päta Char"/>
    <w:basedOn w:val="Predvolenpsmoodseku"/>
    <w:link w:val="Pta"/>
    <w:uiPriority w:val="99"/>
    <w:rsid w:val="00E618BF"/>
  </w:style>
  <w:style w:type="paragraph" w:styleId="Bezriadkovania">
    <w:name w:val="No Spacing"/>
    <w:uiPriority w:val="1"/>
    <w:qFormat/>
    <w:rsid w:val="00FC693F"/>
    <w:pPr>
      <w:spacing w:after="0" w:line="240" w:lineRule="auto"/>
    </w:pPr>
  </w:style>
  <w:style w:type="character" w:customStyle="1" w:styleId="Nadpis1Char">
    <w:name w:val="Nadpis 1 Char"/>
    <w:basedOn w:val="Predvolenpsmoodseku"/>
    <w:link w:val="Nadpis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zov">
    <w:name w:val="Title"/>
    <w:basedOn w:val="Normlny"/>
    <w:next w:val="Normlny"/>
    <w:link w:val="NzovChar"/>
    <w:uiPriority w:val="10"/>
    <w:qFormat/>
    <w:rsid w:val="00FC693F"/>
    <w:pPr>
      <w:pBdr>
        <w:bottom w:val="single" w:sz="8" w:space="4" w:color="4F81BD" w:themeColor="accent1"/>
      </w:pBdr>
      <w:spacing w:before="200" w:after="100"/>
      <w:contextualSpacing/>
    </w:pPr>
    <w:rPr>
      <w:rFonts w:asciiTheme="majorHAnsi" w:eastAsiaTheme="majorEastAsia" w:hAnsiTheme="majorHAnsi" w:cstheme="majorBidi"/>
      <w:color w:val="173A5B"/>
      <w:spacing w:val="5"/>
      <w:kern w:val="28"/>
      <w:sz w:val="38"/>
      <w:szCs w:val="52"/>
    </w:rPr>
  </w:style>
  <w:style w:type="character" w:customStyle="1" w:styleId="NzovChar">
    <w:name w:val="Názov Char"/>
    <w:basedOn w:val="Predvolenpsmoodseku"/>
    <w:link w:val="Nzo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Predvolenpsmoodseku"/>
    <w:link w:val="Podtitu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ekzoznamu">
    <w:name w:val="List Paragraph"/>
    <w:basedOn w:val="Normlny"/>
    <w:uiPriority w:val="34"/>
    <w:qFormat/>
    <w:rsid w:val="00FC693F"/>
    <w:pPr>
      <w:ind w:left="720"/>
      <w:contextualSpacing/>
    </w:pPr>
  </w:style>
  <w:style w:type="paragraph" w:styleId="Zkladntext">
    <w:name w:val="Body Text"/>
    <w:basedOn w:val="Normlny"/>
    <w:link w:val="ZkladntextChar"/>
    <w:uiPriority w:val="99"/>
    <w:unhideWhenUsed/>
    <w:rsid w:val="00AA1D8D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rsid w:val="00AA1D8D"/>
  </w:style>
  <w:style w:type="paragraph" w:styleId="Zkladntext2">
    <w:name w:val="Body Text 2"/>
    <w:basedOn w:val="Normlny"/>
    <w:link w:val="Zkladntext2Char"/>
    <w:uiPriority w:val="99"/>
    <w:unhideWhenUsed/>
    <w:rsid w:val="00AA1D8D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rsid w:val="00AA1D8D"/>
  </w:style>
  <w:style w:type="paragraph" w:styleId="Zkladntext3">
    <w:name w:val="Body Text 3"/>
    <w:basedOn w:val="Normlny"/>
    <w:link w:val="Zkladn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basedOn w:val="Predvolenpsmoodseku"/>
    <w:link w:val="Zkladntext3"/>
    <w:uiPriority w:val="99"/>
    <w:rsid w:val="00AA1D8D"/>
    <w:rPr>
      <w:sz w:val="16"/>
      <w:szCs w:val="16"/>
    </w:rPr>
  </w:style>
  <w:style w:type="paragraph" w:styleId="Zoznam">
    <w:name w:val="List"/>
    <w:basedOn w:val="Normlny"/>
    <w:uiPriority w:val="99"/>
    <w:unhideWhenUsed/>
    <w:rsid w:val="00AA1D8D"/>
    <w:pPr>
      <w:ind w:left="360" w:hanging="360"/>
      <w:contextualSpacing/>
    </w:pPr>
  </w:style>
  <w:style w:type="paragraph" w:styleId="Zoznam2">
    <w:name w:val="List 2"/>
    <w:basedOn w:val="Normlny"/>
    <w:uiPriority w:val="99"/>
    <w:unhideWhenUsed/>
    <w:rsid w:val="00326F90"/>
    <w:pPr>
      <w:ind w:left="720" w:hanging="360"/>
      <w:contextualSpacing/>
    </w:pPr>
  </w:style>
  <w:style w:type="paragraph" w:styleId="Zoznam3">
    <w:name w:val="List 3"/>
    <w:basedOn w:val="Normlny"/>
    <w:uiPriority w:val="99"/>
    <w:unhideWhenUsed/>
    <w:rsid w:val="00326F90"/>
    <w:pPr>
      <w:ind w:left="1080" w:hanging="360"/>
      <w:contextualSpacing/>
    </w:pPr>
  </w:style>
  <w:style w:type="paragraph" w:styleId="Zoznamsodrkami">
    <w:name w:val="List Bullet"/>
    <w:basedOn w:val="Normlny"/>
    <w:uiPriority w:val="99"/>
    <w:unhideWhenUsed/>
    <w:rsid w:val="00326F90"/>
    <w:pPr>
      <w:numPr>
        <w:numId w:val="1"/>
      </w:numPr>
      <w:contextualSpacing/>
    </w:pPr>
  </w:style>
  <w:style w:type="paragraph" w:styleId="Zoznamsodrkami2">
    <w:name w:val="List Bullet 2"/>
    <w:basedOn w:val="Normlny"/>
    <w:uiPriority w:val="99"/>
    <w:unhideWhenUsed/>
    <w:rsid w:val="00326F90"/>
    <w:pPr>
      <w:numPr>
        <w:numId w:val="2"/>
      </w:numPr>
      <w:contextualSpacing/>
    </w:pPr>
  </w:style>
  <w:style w:type="paragraph" w:styleId="Zoznamsodrkami3">
    <w:name w:val="List Bullet 3"/>
    <w:basedOn w:val="Normlny"/>
    <w:uiPriority w:val="99"/>
    <w:unhideWhenUsed/>
    <w:rsid w:val="00326F90"/>
    <w:pPr>
      <w:numPr>
        <w:numId w:val="3"/>
      </w:numPr>
      <w:contextualSpacing/>
    </w:pPr>
  </w:style>
  <w:style w:type="paragraph" w:styleId="slovanzoznam">
    <w:name w:val="List Number"/>
    <w:basedOn w:val="Normlny"/>
    <w:uiPriority w:val="99"/>
    <w:unhideWhenUsed/>
    <w:rsid w:val="00326F90"/>
    <w:pPr>
      <w:numPr>
        <w:numId w:val="5"/>
      </w:numPr>
      <w:contextualSpacing/>
    </w:pPr>
  </w:style>
  <w:style w:type="paragraph" w:styleId="slovanzoznam2">
    <w:name w:val="List Number 2"/>
    <w:basedOn w:val="Normlny"/>
    <w:uiPriority w:val="99"/>
    <w:unhideWhenUsed/>
    <w:rsid w:val="0029639D"/>
    <w:pPr>
      <w:numPr>
        <w:numId w:val="6"/>
      </w:numPr>
      <w:contextualSpacing/>
    </w:pPr>
  </w:style>
  <w:style w:type="paragraph" w:styleId="slovanzoznam3">
    <w:name w:val="List Number 3"/>
    <w:basedOn w:val="Normlny"/>
    <w:uiPriority w:val="99"/>
    <w:unhideWhenUsed/>
    <w:rsid w:val="0029639D"/>
    <w:pPr>
      <w:numPr>
        <w:numId w:val="7"/>
      </w:numPr>
      <w:contextualSpacing/>
    </w:pPr>
  </w:style>
  <w:style w:type="paragraph" w:styleId="Pokraovaniezoznamu">
    <w:name w:val="List Continue"/>
    <w:basedOn w:val="Normlny"/>
    <w:uiPriority w:val="99"/>
    <w:unhideWhenUsed/>
    <w:rsid w:val="0029639D"/>
    <w:pPr>
      <w:spacing w:after="120"/>
      <w:ind w:left="360"/>
      <w:contextualSpacing/>
    </w:pPr>
  </w:style>
  <w:style w:type="paragraph" w:styleId="Pokraovaniezoznamu2">
    <w:name w:val="List Continue 2"/>
    <w:basedOn w:val="Normlny"/>
    <w:uiPriority w:val="99"/>
    <w:unhideWhenUsed/>
    <w:rsid w:val="0029639D"/>
    <w:pPr>
      <w:spacing w:after="120"/>
      <w:ind w:left="720"/>
      <w:contextualSpacing/>
    </w:pPr>
  </w:style>
  <w:style w:type="paragraph" w:styleId="Pokraovaniezoznamu3">
    <w:name w:val="List Continue 3"/>
    <w:basedOn w:val="Normlny"/>
    <w:uiPriority w:val="99"/>
    <w:unhideWhenUsed/>
    <w:rsid w:val="0029639D"/>
    <w:pPr>
      <w:spacing w:after="120"/>
      <w:ind w:left="1080"/>
      <w:contextualSpacing/>
    </w:pPr>
  </w:style>
  <w:style w:type="paragraph" w:styleId="Textmakra">
    <w:name w:val="macro"/>
    <w:link w:val="Textmakra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kraChar">
    <w:name w:val="Text makra Char"/>
    <w:basedOn w:val="Predvolenpsmoodseku"/>
    <w:link w:val="Textmakra"/>
    <w:uiPriority w:val="99"/>
    <w:rsid w:val="0029639D"/>
    <w:rPr>
      <w:rFonts w:ascii="Courier" w:hAnsi="Courier"/>
      <w:sz w:val="20"/>
      <w:szCs w:val="20"/>
    </w:rPr>
  </w:style>
  <w:style w:type="paragraph" w:styleId="Citcia">
    <w:name w:val="Quote"/>
    <w:basedOn w:val="Normlny"/>
    <w:next w:val="Normlny"/>
    <w:link w:val="CitciaChar"/>
    <w:uiPriority w:val="29"/>
    <w:qFormat/>
    <w:rsid w:val="00FC693F"/>
    <w:rPr>
      <w:i/>
      <w:iCs/>
      <w:color w:val="000000" w:themeColor="text1"/>
    </w:rPr>
  </w:style>
  <w:style w:type="character" w:customStyle="1" w:styleId="CitciaChar">
    <w:name w:val="Citácia Char"/>
    <w:basedOn w:val="Predvolenpsmoodseku"/>
    <w:link w:val="Citcia"/>
    <w:uiPriority w:val="29"/>
    <w:rsid w:val="00FC693F"/>
    <w:rPr>
      <w:i/>
      <w:iCs/>
      <w:color w:val="000000" w:themeColor="text1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Popis">
    <w:name w:val="caption"/>
    <w:basedOn w:val="Normlny"/>
    <w:next w:val="Normlny"/>
    <w:uiPriority w:val="35"/>
    <w:semiHidden/>
    <w:unhideWhenUsed/>
    <w:qFormat/>
    <w:rsid w:val="00FC693F"/>
    <w:rPr>
      <w:b/>
      <w:bCs/>
      <w:color w:val="4F81BD" w:themeColor="accent1"/>
      <w:szCs w:val="18"/>
    </w:rPr>
  </w:style>
  <w:style w:type="character" w:styleId="Vrazn">
    <w:name w:val="Strong"/>
    <w:basedOn w:val="Predvolenpsmoodseku"/>
    <w:uiPriority w:val="22"/>
    <w:qFormat/>
    <w:rsid w:val="00FC693F"/>
    <w:rPr>
      <w:b/>
      <w:bCs/>
    </w:rPr>
  </w:style>
  <w:style w:type="character" w:styleId="Zvraznenie">
    <w:name w:val="Emphasis"/>
    <w:basedOn w:val="Predvolenpsmoodseku"/>
    <w:uiPriority w:val="20"/>
    <w:qFormat/>
    <w:rsid w:val="00FC693F"/>
    <w:rPr>
      <w:i/>
      <w:iCs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FC693F"/>
    <w:rPr>
      <w:b/>
      <w:bCs/>
      <w:i/>
      <w:iCs/>
      <w:color w:val="4F81BD" w:themeColor="accent1"/>
    </w:rPr>
  </w:style>
  <w:style w:type="character" w:styleId="Jemnzvraznenie">
    <w:name w:val="Subtle Emphasis"/>
    <w:basedOn w:val="Predvolenpsmoodseku"/>
    <w:uiPriority w:val="19"/>
    <w:qFormat/>
    <w:rsid w:val="00FC693F"/>
    <w:rPr>
      <w:i/>
      <w:iCs/>
      <w:color w:val="808080" w:themeColor="text1" w:themeTint="7F"/>
    </w:rPr>
  </w:style>
  <w:style w:type="character" w:styleId="Intenzvnezvraznenie">
    <w:name w:val="Intense Emphasis"/>
    <w:basedOn w:val="Predvolenpsmoodseku"/>
    <w:uiPriority w:val="21"/>
    <w:qFormat/>
    <w:rsid w:val="00FC693F"/>
    <w:rPr>
      <w:b/>
      <w:bCs/>
      <w:i/>
      <w:iCs/>
      <w:color w:val="4F81BD" w:themeColor="accent1"/>
    </w:rPr>
  </w:style>
  <w:style w:type="character" w:styleId="Jemnodkaz">
    <w:name w:val="Subtle Reference"/>
    <w:basedOn w:val="Predvolenpsmoodseku"/>
    <w:uiPriority w:val="31"/>
    <w:qFormat/>
    <w:rsid w:val="00FC693F"/>
    <w:rPr>
      <w:smallCaps/>
      <w:color w:val="C0504D" w:themeColor="accent2"/>
      <w:u w:val="single"/>
    </w:rPr>
  </w:style>
  <w:style w:type="character" w:styleId="Zvraznenodkaz">
    <w:name w:val="Intense Reference"/>
    <w:basedOn w:val="Predvolenpsmoodsek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zovknihy">
    <w:name w:val="Book Title"/>
    <w:basedOn w:val="Predvolenpsmoodseku"/>
    <w:uiPriority w:val="33"/>
    <w:qFormat/>
    <w:rsid w:val="00FC693F"/>
    <w:rPr>
      <w:b/>
      <w:bCs/>
      <w:smallCaps/>
      <w:spacing w:val="5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FC693F"/>
    <w:pPr>
      <w:outlineLvl w:val="9"/>
    </w:pPr>
  </w:style>
  <w:style w:type="table" w:styleId="Mriekatabuky">
    <w:name w:val="Table Grid"/>
    <w:basedOn w:val="Normlnatabuk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podfarbenie">
    <w:name w:val="Light Shading"/>
    <w:basedOn w:val="Normlnatabuk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etlpodfarbeniezvraznenie1">
    <w:name w:val="Light Shading Accent 1"/>
    <w:basedOn w:val="Normlnatabuk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etlpodfarbeniezvraznenie2">
    <w:name w:val="Light Shading Accent 2"/>
    <w:basedOn w:val="Normlnatabuk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etlpodfarbeniezvraznenie3">
    <w:name w:val="Light Shading Accent 3"/>
    <w:basedOn w:val="Normlnatabuk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etlpodfarbeniezvraznenie4">
    <w:name w:val="Light Shading Accent 4"/>
    <w:basedOn w:val="Normlnatabuk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etlpodfarbeniezvraznenie5">
    <w:name w:val="Light Shading Accent 5"/>
    <w:basedOn w:val="Normlnatabuk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etlpodfarbeniezvraznenie6">
    <w:name w:val="Light Shading Accent 6"/>
    <w:basedOn w:val="Normlnatabuk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etlzoznam">
    <w:name w:val="Light List"/>
    <w:basedOn w:val="Normlnatabu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etlzoznamzvraznenie1">
    <w:name w:val="Light List Accent 1"/>
    <w:basedOn w:val="Normlnatabu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etlzoznamzvraznenie2">
    <w:name w:val="Light List Accent 2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etlzoznamzvraznenie3">
    <w:name w:val="Light List Accent 3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etlzoznamzvraznenie4">
    <w:name w:val="Light List Accent 4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etlzoznamzvraznenie5">
    <w:name w:val="Light List Accent 5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etlzoznamzvraznenie6">
    <w:name w:val="Light List Accent 6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etlmrieka">
    <w:name w:val="Light Grid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etlmriekazvraznenie1">
    <w:name w:val="Light Grid Accent 1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etlmriekazvraznenie2">
    <w:name w:val="Light Grid Accent 2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etlmriekazvraznenie3">
    <w:name w:val="Light Grid Accent 3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etlmriekazvraznenie4">
    <w:name w:val="Light Grid Accent 4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etlmriekazvraznenie5">
    <w:name w:val="Light Grid Accent 5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etlmriekazvraznenie6">
    <w:name w:val="Light Grid Accent 6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trednpodfarbenie1">
    <w:name w:val="Medium Shading 1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1">
    <w:name w:val="Medium Shading 1 Accent 1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2">
    <w:name w:val="Medium Shading 1 Accent 2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3">
    <w:name w:val="Medium Shading 1 Accent 3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4">
    <w:name w:val="Medium Shading 1 Accent 4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5">
    <w:name w:val="Medium Shading 1 Accent 5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Farebnpodfarbenie1zvraznenie6">
    <w:name w:val="Medium Shading 1 Accent 6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2">
    <w:name w:val="Medium Shading 2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1">
    <w:name w:val="Medium Shading 2 Accent 1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2">
    <w:name w:val="Medium Shading 2 Accent 2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3">
    <w:name w:val="Medium Shading 2 Accent 3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4">
    <w:name w:val="Medium Shading 2 Accent 4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5">
    <w:name w:val="Medium Shading 2 Accent 5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arebnpodfarbenie2zvraznenie6">
    <w:name w:val="Medium Shading 2 Accent 6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zoznam1">
    <w:name w:val="Medium List 1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trednzoznam1zvraznenie1">
    <w:name w:val="Medium List 1 Accent 1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trednzoznam1zvraznenie2">
    <w:name w:val="Medium List 1 Accent 2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trednzoznam1zvraznenie3">
    <w:name w:val="Medium List 1 Accent 3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trednzoznam1zvraznenie4">
    <w:name w:val="Medium List 1 Accent 4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trednzoznam1zvraznenie5">
    <w:name w:val="Medium List 1 Accent 5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trednzoznam1zvraznenie6">
    <w:name w:val="Medium List 1 Accent 6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trednzoznam2">
    <w:name w:val="Medium List 2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1">
    <w:name w:val="Medium List 2 Accent 1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2">
    <w:name w:val="Medium List 2 Accent 2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3">
    <w:name w:val="Medium List 2 Accent 3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4">
    <w:name w:val="Medium List 2 Accent 4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5">
    <w:name w:val="Medium List 2 Accent 5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6">
    <w:name w:val="Medium List 2 Accent 6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mrieka1">
    <w:name w:val="Medium Grid 1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trednmrieka1zvraznenie1">
    <w:name w:val="Medium Grid 1 Accent 1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trednmrieka1zvraznenie2">
    <w:name w:val="Medium Grid 1 Accent 2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trednmrieka1zvraznenie3">
    <w:name w:val="Medium Grid 1 Accent 3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trednmrieka1zvraznenie4">
    <w:name w:val="Medium Grid 1 Accent 4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trednmrieka1zvraznenie5">
    <w:name w:val="Medium Grid 1 Accent 5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trednmrieka1zvraznenie6">
    <w:name w:val="Medium Grid 1 Accent 6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trednmrieka2">
    <w:name w:val="Medium Grid 2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1">
    <w:name w:val="Medium Grid 2 Accent 1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2">
    <w:name w:val="Medium Grid 2 Accent 2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3">
    <w:name w:val="Medium Grid 2 Accent 3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4">
    <w:name w:val="Medium Grid 2 Accent 4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5">
    <w:name w:val="Medium Grid 2 Accent 5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6">
    <w:name w:val="Medium Grid 2 Accent 6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3">
    <w:name w:val="Medium Grid 3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trednmrieka3zvraznenie1">
    <w:name w:val="Medium Grid 3 Accent 1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trednmrieka3zvraznenie2">
    <w:name w:val="Medium Grid 3 Accent 2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trednmrieka3zvraznenie3">
    <w:name w:val="Medium Grid 3 Accent 3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trednmrieka3zvraznenie4">
    <w:name w:val="Medium Grid 3 Accent 4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trednmrieka3zvraznenie5">
    <w:name w:val="Medium Grid 3 Accent 5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trednmrieka3zvraznenie6">
    <w:name w:val="Medium Grid 3 Accent 6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mavzoznam">
    <w:name w:val="Dark List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mavzoznamzvraznenie1">
    <w:name w:val="Dark List Accent 1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mavzoznamzvraznenie2">
    <w:name w:val="Dark List Accent 2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mavzoznamzvraznenie3">
    <w:name w:val="Dark List Accent 3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mavzoznamzvraznenie4">
    <w:name w:val="Dark List Accent 4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mavzoznamzvraznenie5">
    <w:name w:val="Dark List Accent 5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mavzoznamzvraznenie6">
    <w:name w:val="Dark List Accent 6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ebnpodfarbenie">
    <w:name w:val="Colorful Shading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1">
    <w:name w:val="Colorful Shading Accent 1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2">
    <w:name w:val="Colorful Shading Accent 2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3">
    <w:name w:val="Colorful Shading Accent 3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ebnpodfarbeniezvraznenie4">
    <w:name w:val="Colorful Shading Accent 4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5">
    <w:name w:val="Colorful Shading Accent 5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6">
    <w:name w:val="Colorful Shading Accent 6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zoznam">
    <w:name w:val="Colorful List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ebnzoznamzvraznenie1">
    <w:name w:val="Colorful List Accent 1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ebnzoznamzvraznenie2">
    <w:name w:val="Colorful List Accent 2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ebnzoznamzvraznenie3">
    <w:name w:val="Colorful List Accent 3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ebnzoznamzvraznenie4">
    <w:name w:val="Colorful List Accent 4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ebnzoznamzvraznenie5">
    <w:name w:val="Colorful List Accent 5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ebnzoznamzvraznenie6">
    <w:name w:val="Colorful List Accent 6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ebnmrieka">
    <w:name w:val="Colorful Grid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ebnmriekazvraznenie1">
    <w:name w:val="Colorful Grid Accent 1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ebnmriekazvraznenie2">
    <w:name w:val="Colorful Grid Accent 2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ebnmriekazvraznenie3">
    <w:name w:val="Colorful Grid Accent 3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ebnmriekazvraznenie4">
    <w:name w:val="Colorful Grid Accent 4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ebnmriekazvraznenie5">
    <w:name w:val="Colorful Grid Accent 5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ebnmriekazvraznenie6">
    <w:name w:val="Colorful Grid Accent 6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SYRÁREŇ BEL SLOVENSKO, a.s.</dc:creator>
  <cp:keywords/>
  <dc:description>generated by python-docx</dc:description>
  <cp:lastModifiedBy>Martina Hájiková</cp:lastModifiedBy>
  <cp:revision>2</cp:revision>
  <dcterms:created xsi:type="dcterms:W3CDTF">2013-12-23T23:15:00Z</dcterms:created>
  <dcterms:modified xsi:type="dcterms:W3CDTF">2026-09-11T09:59:00Z</dcterms:modified>
  <cp:category/>
</cp:coreProperties>
</file>